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2">
      <w:pPr>
        <w:jc w:val="center"/>
        <w:rPr>
          <w:rFonts w:ascii="Helvetica Neue" w:cs="Helvetica Neue" w:eastAsia="Helvetica Neue" w:hAnsi="Helvetica Neue"/>
          <w:color w:val="003c82"/>
          <w:sz w:val="32"/>
          <w:szCs w:val="32"/>
        </w:rPr>
      </w:pPr>
      <w:r w:rsidDel="00000000" w:rsidR="00000000" w:rsidRPr="00000000">
        <w:rPr>
          <w:rFonts w:ascii="Helvetica Neue" w:cs="Helvetica Neue" w:eastAsia="Helvetica Neue" w:hAnsi="Helvetica Neue"/>
          <w:color w:val="003c82"/>
          <w:sz w:val="32"/>
          <w:szCs w:val="32"/>
        </w:rPr>
        <w:drawing>
          <wp:inline distB="0" distT="0" distL="0" distR="0">
            <wp:extent cx="3048000" cy="1216000"/>
            <wp:effectExtent b="0" l="0" r="0" t="0"/>
            <wp:docPr descr="A blue and white logo&#10;&#10;Description automatically generated" id="2077838574" name="image1.jpg"/>
            <a:graphic>
              <a:graphicData uri="http://schemas.openxmlformats.org/drawingml/2006/picture">
                <pic:pic>
                  <pic:nvPicPr>
                    <pic:cNvPr descr="A blue and white logo&#10;&#10;Description automatically generated" id="0" name="image1.jpg"/>
                    <pic:cNvPicPr preferRelativeResize="0"/>
                  </pic:nvPicPr>
                  <pic:blipFill>
                    <a:blip r:embed="rId9"/>
                    <a:srcRect b="0" l="0" r="0" t="0"/>
                    <a:stretch>
                      <a:fillRect/>
                    </a:stretch>
                  </pic:blipFill>
                  <pic:spPr>
                    <a:xfrm>
                      <a:off x="0" y="0"/>
                      <a:ext cx="3048000" cy="12160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rFonts w:ascii="Helvetica Neue" w:cs="Helvetica Neue" w:eastAsia="Helvetica Neue" w:hAnsi="Helvetica Neue"/>
        </w:rPr>
      </w:pPr>
      <w:r w:rsidDel="00000000" w:rsidR="00000000" w:rsidRPr="00000000">
        <w:rPr>
          <w:rFonts w:ascii="Helvetica Neue" w:cs="Helvetica Neue" w:eastAsia="Helvetica Neue" w:hAnsi="Helvetica Neue"/>
          <w:color w:val="003c82"/>
          <w:sz w:val="32"/>
          <w:szCs w:val="32"/>
          <w:rtl w:val="0"/>
        </w:rPr>
        <w:t xml:space="preserve">DRONE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600" w:lineRule="auto"/>
        <w:jc w:val="center"/>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tl w:val="0"/>
        </w:rPr>
        <w:t xml:space="preserve">Teacher and school leaders training to promote Digital liteRacy and combat the spread of disinfOrmation among vulNerable groups of adolEscents</w:t>
      </w:r>
    </w:p>
    <w:p w:rsidR="00000000" w:rsidDel="00000000" w:rsidP="00000000" w:rsidRDefault="00000000" w:rsidRPr="00000000" w14:paraId="00000005">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6">
      <w:pPr>
        <w:jc w:val="cente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7">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8">
      <w:pPr>
        <w:spacing w:after="120" w:before="600" w:lineRule="auto"/>
        <w:jc w:val="cente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9">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A">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C">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D">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E">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F">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0">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1">
      <w:pPr>
        <w:rPr>
          <w:rFonts w:ascii="Helvetica Neue" w:cs="Helvetica Neue" w:eastAsia="Helvetica Neue" w:hAnsi="Helvetica Neue"/>
          <w:color w:val="003c82"/>
          <w:sz w:val="32"/>
          <w:szCs w:val="32"/>
        </w:rPr>
      </w:pPr>
      <w:bookmarkStart w:colFirst="0" w:colLast="0" w:name="_heading=h.23ckvvd" w:id="0"/>
      <w:bookmarkEnd w:id="0"/>
      <w:r w:rsidDel="00000000" w:rsidR="00000000" w:rsidRPr="00000000">
        <w:br w:type="page"/>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1447800</wp:posOffset>
            </wp:positionH>
            <wp:positionV relativeFrom="paragraph">
              <wp:posOffset>2537460</wp:posOffset>
            </wp:positionV>
            <wp:extent cx="3208655" cy="711200"/>
            <wp:effectExtent b="0" l="0" r="0" t="0"/>
            <wp:wrapSquare wrapText="bothSides" distB="0" distT="0" distL="114300" distR="114300"/>
            <wp:docPr descr="Blue text on a black background&#10;&#10;Description automatically generated" id="2077838573" name="image2.png"/>
            <a:graphic>
              <a:graphicData uri="http://schemas.openxmlformats.org/drawingml/2006/picture">
                <pic:pic>
                  <pic:nvPicPr>
                    <pic:cNvPr descr="Blue text on a black background&#10;&#10;Description automatically generated" id="0" name="image2.png"/>
                    <pic:cNvPicPr preferRelativeResize="0"/>
                  </pic:nvPicPr>
                  <pic:blipFill>
                    <a:blip r:embed="rId10"/>
                    <a:srcRect b="0" l="0" r="0" t="0"/>
                    <a:stretch>
                      <a:fillRect/>
                    </a:stretch>
                  </pic:blipFill>
                  <pic:spPr>
                    <a:xfrm>
                      <a:off x="0" y="0"/>
                      <a:ext cx="3208655" cy="711200"/>
                    </a:xfrm>
                    <a:prstGeom prst="rect"/>
                    <a:ln/>
                  </pic:spPr>
                </pic:pic>
              </a:graphicData>
            </a:graphic>
          </wp:anchor>
        </w:drawing>
      </w:r>
    </w:p>
    <w:p w:rsidR="00000000" w:rsidDel="00000000" w:rsidP="00000000" w:rsidRDefault="00000000" w:rsidRPr="00000000" w14:paraId="00000012">
      <w:pPr>
        <w:pStyle w:val="Heading1"/>
        <w:rPr/>
      </w:pPr>
      <w:sdt>
        <w:sdtPr>
          <w:id w:val="1616656699"/>
          <w:tag w:val="goog_rdk_0"/>
        </w:sdtPr>
        <w:sdtContent>
          <w:commentRangeStart w:id="0"/>
        </w:sdtContent>
      </w:sdt>
      <w:r w:rsidDel="00000000" w:rsidR="00000000" w:rsidRPr="00000000">
        <w:rPr>
          <w:rtl w:val="0"/>
        </w:rPr>
        <w:t xml:space="preserve">Information</w:t>
      </w:r>
      <w:commentRangeEnd w:id="0"/>
      <w:r w:rsidDel="00000000" w:rsidR="00000000" w:rsidRPr="00000000">
        <w:commentReference w:id="0"/>
      </w:r>
      <w:r w:rsidDel="00000000" w:rsidR="00000000" w:rsidRPr="00000000">
        <w:rPr>
          <w:rtl w:val="0"/>
        </w:rPr>
        <w:t xml:space="preserve"> Literacy Action Plan Worksheet</w:t>
      </w:r>
    </w:p>
    <w:p w:rsidR="00000000" w:rsidDel="00000000" w:rsidP="00000000" w:rsidRDefault="00000000" w:rsidRPr="00000000" w14:paraId="00000013">
      <w:pPr>
        <w:rPr/>
      </w:pPr>
      <w:r w:rsidDel="00000000" w:rsidR="00000000" w:rsidRPr="00000000">
        <w:rPr>
          <w:rtl w:val="0"/>
        </w:rPr>
        <w:t xml:space="preserve">Use this worksheet to reflect on how you will apply the information literacy skills you've learned. Take 15 minutes to complete it independently. Think about how you will verify, evaluate, and share information in your personal or professional life.</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What are 5 specific strategies you will implement to improve your information literacy?</w:t>
      </w:r>
    </w:p>
    <w:p w:rsidR="00000000" w:rsidDel="00000000" w:rsidP="00000000" w:rsidRDefault="00000000" w:rsidRPr="00000000" w14:paraId="00000015">
      <w:pPr>
        <w:rPr/>
      </w:pPr>
      <w:r w:rsidDel="00000000" w:rsidR="00000000" w:rsidRPr="00000000">
        <w:rPr>
          <w:rtl w:val="0"/>
        </w:rPr>
        <w:br w:type="textWrapping"/>
        <w:br w:type="textWrapping"/>
        <w:br w:type="textWrapping"/>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What tools or habits will you use to verify the accuracy and credibility of information?</w:t>
      </w:r>
    </w:p>
    <w:p w:rsidR="00000000" w:rsidDel="00000000" w:rsidP="00000000" w:rsidRDefault="00000000" w:rsidRPr="00000000" w14:paraId="00000017">
      <w:pPr>
        <w:rPr/>
      </w:pPr>
      <w:r w:rsidDel="00000000" w:rsidR="00000000" w:rsidRPr="00000000">
        <w:rPr>
          <w:rtl w:val="0"/>
        </w:rPr>
        <w:br w:type="textWrapping"/>
        <w:br w:type="textWrapping"/>
        <w:br w:type="textWrapping"/>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How will you share or apply your information literacy knowledge with others (e.g., colleagues, students, family)?</w:t>
      </w:r>
    </w:p>
    <w:p w:rsidR="00000000" w:rsidDel="00000000" w:rsidP="00000000" w:rsidRDefault="00000000" w:rsidRPr="00000000" w14:paraId="00000019">
      <w:pPr>
        <w:rPr/>
      </w:pPr>
      <w:r w:rsidDel="00000000" w:rsidR="00000000" w:rsidRPr="00000000">
        <w:rPr>
          <w:rtl w:val="0"/>
        </w:rPr>
        <w:br w:type="textWrapping"/>
        <w:br w:type="textWrapping"/>
        <w:br w:type="textWrapping"/>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Describe a recent situation where better information literacy could have helped you. What would you do differently now?</w:t>
      </w:r>
    </w:p>
    <w:p w:rsidR="00000000" w:rsidDel="00000000" w:rsidP="00000000" w:rsidRDefault="00000000" w:rsidRPr="00000000" w14:paraId="0000001B">
      <w:pPr>
        <w:rPr/>
      </w:pPr>
      <w:r w:rsidDel="00000000" w:rsidR="00000000" w:rsidRPr="00000000">
        <w:rPr>
          <w:rtl w:val="0"/>
        </w:rPr>
        <w:br w:type="textWrapping"/>
        <w:br w:type="textWrapping"/>
        <w:br w:type="textWrapping"/>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What are your top 3 sources for reliable information, and why do you trust them?</w:t>
      </w:r>
    </w:p>
    <w:p w:rsidR="00000000" w:rsidDel="00000000" w:rsidP="00000000" w:rsidRDefault="00000000" w:rsidRPr="00000000" w14:paraId="0000001D">
      <w:pPr>
        <w:rPr/>
      </w:pPr>
      <w:r w:rsidDel="00000000" w:rsidR="00000000" w:rsidRPr="00000000">
        <w:rPr>
          <w:rtl w:val="0"/>
        </w:rPr>
        <w:br w:type="textWrapping"/>
        <w:br w:type="textWrapping"/>
        <w:br w:type="textWrapping"/>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What challenges do you anticipate in applying information literacy skills, and how will you overcome them?</w:t>
      </w:r>
    </w:p>
    <w:p w:rsidR="00000000" w:rsidDel="00000000" w:rsidP="00000000" w:rsidRDefault="00000000" w:rsidRPr="00000000" w14:paraId="0000001F">
      <w:pPr>
        <w:rPr/>
      </w:pPr>
      <w:r w:rsidDel="00000000" w:rsidR="00000000" w:rsidRPr="00000000">
        <w:rPr>
          <w:rtl w:val="0"/>
        </w:rPr>
        <w:br w:type="textWrapping"/>
        <w:br w:type="textWrapping"/>
        <w:br w:type="textWrapping"/>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What is one long-term goal you have for improving your information literacy?</w:t>
      </w:r>
    </w:p>
    <w:p w:rsidR="00000000" w:rsidDel="00000000" w:rsidP="00000000" w:rsidRDefault="00000000" w:rsidRPr="00000000" w14:paraId="00000021">
      <w:pPr>
        <w:rPr/>
      </w:pPr>
      <w:r w:rsidDel="00000000" w:rsidR="00000000" w:rsidRPr="00000000">
        <w:rPr>
          <w:rtl w:val="0"/>
        </w:rPr>
        <w:br w:type="textWrapping"/>
        <w:br w:type="textWrapping"/>
        <w:br w:type="textWrapping"/>
      </w:r>
    </w:p>
    <w:sectPr>
      <w:pgSz w:h="15840" w:w="12240" w:orient="portrait"/>
      <w:pgMar w:bottom="1440" w:top="1440" w:left="1800" w:right="180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lba Francesca Canta" w:id="0" w:date="2025-07-31T13:02:37Z">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is for the exit assessment or for section 7 - activity 1?</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22"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i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Heading7">
    <w:name w:val="heading 7"/>
    <w:basedOn w:val="Normal"/>
    <w:next w:val="Normal"/>
    <w:link w:val="Heading7Char"/>
    <w:uiPriority w:val="9"/>
    <w:semiHidden w:val="1"/>
    <w:unhideWhenUsed w:val="1"/>
    <w:qFormat w:val="1"/>
    <w:rsid w:val="00FC693F"/>
    <w:pPr>
      <w:keepNext w:val="1"/>
      <w:keepLines w:val="1"/>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rsid w:val="00FC693F"/>
    <w:pPr>
      <w:keepNext w:val="1"/>
      <w:keepLines w:val="1"/>
      <w:spacing w:after="0" w:before="200"/>
      <w:outlineLvl w:val="7"/>
    </w:pPr>
    <w:rPr>
      <w:rFonts w:asciiTheme="majorHAnsi" w:cstheme="majorBidi" w:eastAsiaTheme="majorEastAsia" w:hAnsiTheme="majorHAnsi"/>
      <w:color w:val="4f81bd" w:themeColor="accent1"/>
      <w:sz w:val="20"/>
      <w:szCs w:val="20"/>
    </w:rPr>
  </w:style>
  <w:style w:type="paragraph" w:styleId="Heading9">
    <w:name w:val="heading 9"/>
    <w:basedOn w:val="Normal"/>
    <w:next w:val="Normal"/>
    <w:link w:val="Heading9Char"/>
    <w:uiPriority w:val="9"/>
    <w:semiHidden w:val="1"/>
    <w:unhideWhenUsed w:val="1"/>
    <w:qFormat w:val="1"/>
    <w:rsid w:val="00FC693F"/>
    <w:pPr>
      <w:keepNext w:val="1"/>
      <w:keepLines w:val="1"/>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val="1"/>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val="1"/>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sid w:val="00FC693F"/>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cstheme="majorBidi" w:eastAsiaTheme="majorEastAsia" w:hAnsiTheme="majorHAnsi"/>
      <w:b w:val="1"/>
      <w:bCs w:val="1"/>
      <w:color w:val="4f81bd" w:themeColor="accent1"/>
    </w:rPr>
  </w:style>
  <w:style w:type="character" w:styleId="TitleChar" w:customStyle="1">
    <w:name w:val="Title Char"/>
    <w:basedOn w:val="DefaultParagraphFont"/>
    <w:link w:val="Title"/>
    <w:uiPriority w:val="10"/>
    <w:rsid w:val="00FC693F"/>
    <w:rPr>
      <w:rFonts w:asciiTheme="majorHAnsi" w:cstheme="majorBidi" w:eastAsiaTheme="majorEastAsia" w:hAnsiTheme="majorHAnsi"/>
      <w:color w:val="17365d" w:themeColor="text2" w:themeShade="0000BF"/>
      <w:spacing w:val="5"/>
      <w:kern w:val="28"/>
      <w:sz w:val="52"/>
      <w:szCs w:val="52"/>
    </w:rPr>
  </w:style>
  <w:style w:type="character" w:styleId="SubtitleChar" w:customStyle="1">
    <w:name w:val="Subtitle Char"/>
    <w:basedOn w:val="DefaultParagraphFont"/>
    <w:link w:val="Subtitle"/>
    <w:uiPriority w:val="11"/>
    <w:rsid w:val="00FC693F"/>
    <w:rPr>
      <w:rFonts w:asciiTheme="majorHAnsi" w:cstheme="majorBidi" w:eastAsiaTheme="majorEastAsia" w:hAnsiTheme="majorHAnsi"/>
      <w:i w:val="1"/>
      <w:iCs w:val="1"/>
      <w:color w:val="4f81bd" w:themeColor="accent1"/>
      <w:spacing w:val="15"/>
      <w:sz w:val="24"/>
      <w:szCs w:val="24"/>
    </w:rPr>
  </w:style>
  <w:style w:type="paragraph" w:styleId="ListParagraph">
    <w:name w:val="List Paragraph"/>
    <w:basedOn w:val="Normal"/>
    <w:uiPriority w:val="34"/>
    <w:qFormat w:val="1"/>
    <w:rsid w:val="00FC693F"/>
    <w:pPr>
      <w:ind w:left="720"/>
      <w:contextualSpacing w:val="1"/>
    </w:pPr>
  </w:style>
  <w:style w:type="paragraph" w:styleId="BodyText">
    <w:name w:val="Body Text"/>
    <w:basedOn w:val="Normal"/>
    <w:link w:val="BodyTextChar"/>
    <w:uiPriority w:val="99"/>
    <w:unhideWhenUsed w:val="1"/>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val="1"/>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val="1"/>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val="1"/>
    <w:rsid w:val="00AA1D8D"/>
    <w:pPr>
      <w:ind w:left="360" w:hanging="360"/>
      <w:contextualSpacing w:val="1"/>
    </w:pPr>
  </w:style>
  <w:style w:type="paragraph" w:styleId="List2">
    <w:name w:val="List 2"/>
    <w:basedOn w:val="Normal"/>
    <w:uiPriority w:val="99"/>
    <w:unhideWhenUsed w:val="1"/>
    <w:rsid w:val="00326F90"/>
    <w:pPr>
      <w:ind w:left="720" w:hanging="360"/>
      <w:contextualSpacing w:val="1"/>
    </w:pPr>
  </w:style>
  <w:style w:type="paragraph" w:styleId="List3">
    <w:name w:val="List 3"/>
    <w:basedOn w:val="Normal"/>
    <w:uiPriority w:val="99"/>
    <w:unhideWhenUsed w:val="1"/>
    <w:rsid w:val="00326F90"/>
    <w:pPr>
      <w:ind w:left="1080" w:hanging="360"/>
      <w:contextualSpacing w:val="1"/>
    </w:pPr>
  </w:style>
  <w:style w:type="paragraph" w:styleId="ListBullet">
    <w:name w:val="List Bullet"/>
    <w:basedOn w:val="Normal"/>
    <w:uiPriority w:val="99"/>
    <w:unhideWhenUsed w:val="1"/>
    <w:rsid w:val="00326F90"/>
    <w:pPr>
      <w:numPr>
        <w:numId w:val="1"/>
      </w:numPr>
      <w:contextualSpacing w:val="1"/>
    </w:pPr>
  </w:style>
  <w:style w:type="paragraph" w:styleId="ListBullet2">
    <w:name w:val="List Bullet 2"/>
    <w:basedOn w:val="Normal"/>
    <w:uiPriority w:val="99"/>
    <w:unhideWhenUsed w:val="1"/>
    <w:rsid w:val="00326F90"/>
    <w:pPr>
      <w:numPr>
        <w:numId w:val="2"/>
      </w:numPr>
      <w:contextualSpacing w:val="1"/>
    </w:pPr>
  </w:style>
  <w:style w:type="paragraph" w:styleId="ListBullet3">
    <w:name w:val="List Bullet 3"/>
    <w:basedOn w:val="Normal"/>
    <w:uiPriority w:val="99"/>
    <w:unhideWhenUsed w:val="1"/>
    <w:rsid w:val="00326F90"/>
    <w:pPr>
      <w:numPr>
        <w:numId w:val="3"/>
      </w:numPr>
      <w:contextualSpacing w:val="1"/>
    </w:pPr>
  </w:style>
  <w:style w:type="paragraph" w:styleId="ListNumber">
    <w:name w:val="List Number"/>
    <w:basedOn w:val="Normal"/>
    <w:uiPriority w:val="99"/>
    <w:unhideWhenUsed w:val="1"/>
    <w:rsid w:val="00326F90"/>
    <w:pPr>
      <w:numPr>
        <w:numId w:val="5"/>
      </w:numPr>
      <w:contextualSpacing w:val="1"/>
    </w:pPr>
  </w:style>
  <w:style w:type="paragraph" w:styleId="ListNumber2">
    <w:name w:val="List Number 2"/>
    <w:basedOn w:val="Normal"/>
    <w:uiPriority w:val="99"/>
    <w:unhideWhenUsed w:val="1"/>
    <w:rsid w:val="0029639D"/>
    <w:pPr>
      <w:numPr>
        <w:numId w:val="6"/>
      </w:numPr>
      <w:contextualSpacing w:val="1"/>
    </w:pPr>
  </w:style>
  <w:style w:type="paragraph" w:styleId="ListNumber3">
    <w:name w:val="List Number 3"/>
    <w:basedOn w:val="Normal"/>
    <w:uiPriority w:val="99"/>
    <w:unhideWhenUsed w:val="1"/>
    <w:rsid w:val="0029639D"/>
    <w:pPr>
      <w:numPr>
        <w:numId w:val="7"/>
      </w:numPr>
      <w:contextualSpacing w:val="1"/>
    </w:pPr>
  </w:style>
  <w:style w:type="paragraph" w:styleId="ListContinue">
    <w:name w:val="List Continue"/>
    <w:basedOn w:val="Normal"/>
    <w:uiPriority w:val="99"/>
    <w:unhideWhenUsed w:val="1"/>
    <w:rsid w:val="0029639D"/>
    <w:pPr>
      <w:spacing w:after="120"/>
      <w:ind w:left="360"/>
      <w:contextualSpacing w:val="1"/>
    </w:pPr>
  </w:style>
  <w:style w:type="paragraph" w:styleId="ListContinue2">
    <w:name w:val="List Continue 2"/>
    <w:basedOn w:val="Normal"/>
    <w:uiPriority w:val="99"/>
    <w:unhideWhenUsed w:val="1"/>
    <w:rsid w:val="0029639D"/>
    <w:pPr>
      <w:spacing w:after="120"/>
      <w:ind w:left="720"/>
      <w:contextualSpacing w:val="1"/>
    </w:pPr>
  </w:style>
  <w:style w:type="paragraph" w:styleId="ListContinue3">
    <w:name w:val="List Continue 3"/>
    <w:basedOn w:val="Normal"/>
    <w:uiPriority w:val="99"/>
    <w:unhideWhenUsed w:val="1"/>
    <w:rsid w:val="0029639D"/>
    <w:pPr>
      <w:spacing w:after="120"/>
      <w:ind w:left="1080"/>
      <w:contextualSpacing w:val="1"/>
    </w:pPr>
  </w:style>
  <w:style w:type="paragraph" w:styleId="MacroText">
    <w:name w:val="macro"/>
    <w:link w:val="MacroTextChar"/>
    <w:uiPriority w:val="99"/>
    <w:unhideWhenUsed w:val="1"/>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val="1"/>
    <w:rsid w:val="00FC693F"/>
    <w:rPr>
      <w:i w:val="1"/>
      <w:iCs w:val="1"/>
      <w:color w:val="000000" w:themeColor="text1"/>
    </w:rPr>
  </w:style>
  <w:style w:type="character" w:styleId="QuoteChar" w:customStyle="1">
    <w:name w:val="Quote Char"/>
    <w:basedOn w:val="DefaultParagraphFont"/>
    <w:link w:val="Quote"/>
    <w:uiPriority w:val="29"/>
    <w:rsid w:val="00FC693F"/>
    <w:rPr>
      <w:i w:val="1"/>
      <w:iCs w:val="1"/>
      <w:color w:val="000000" w:themeColor="text1"/>
    </w:rPr>
  </w:style>
  <w:style w:type="character" w:styleId="Heading4Char" w:customStyle="1">
    <w:name w:val="Heading 4 Char"/>
    <w:basedOn w:val="DefaultParagraphFont"/>
    <w:link w:val="Heading4"/>
    <w:uiPriority w:val="9"/>
    <w:semiHidden w:val="1"/>
    <w:rsid w:val="00FC693F"/>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sid w:val="00FC693F"/>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sid w:val="00FC693F"/>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sid w:val="00FC693F"/>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sid w:val="00FC693F"/>
    <w:rPr>
      <w:rFonts w:asciiTheme="majorHAnsi" w:cstheme="majorBidi" w:eastAsiaTheme="majorEastAsia" w:hAnsiTheme="majorHAnsi"/>
      <w:color w:val="4f81bd" w:themeColor="accent1"/>
      <w:sz w:val="20"/>
      <w:szCs w:val="20"/>
    </w:rPr>
  </w:style>
  <w:style w:type="character" w:styleId="Heading9Char" w:customStyle="1">
    <w:name w:val="Heading 9 Char"/>
    <w:basedOn w:val="DefaultParagraphFont"/>
    <w:link w:val="Heading9"/>
    <w:uiPriority w:val="9"/>
    <w:semiHidden w:val="1"/>
    <w:rsid w:val="00FC693F"/>
    <w:rPr>
      <w:rFonts w:asciiTheme="majorHAnsi" w:cstheme="majorBidi" w:eastAsiaTheme="majorEastAsia" w:hAnsiTheme="majorHAnsi"/>
      <w:i w:val="1"/>
      <w:iCs w:val="1"/>
      <w:color w:val="404040" w:themeColor="text1" w:themeTint="0000BF"/>
      <w:sz w:val="20"/>
      <w:szCs w:val="20"/>
    </w:rPr>
  </w:style>
  <w:style w:type="paragraph" w:styleId="Caption">
    <w:name w:val="caption"/>
    <w:basedOn w:val="Normal"/>
    <w:next w:val="Normal"/>
    <w:uiPriority w:val="35"/>
    <w:semiHidden w:val="1"/>
    <w:unhideWhenUsed w:val="1"/>
    <w:qFormat w:val="1"/>
    <w:rsid w:val="00FC693F"/>
    <w:pPr>
      <w:spacing w:line="240" w:lineRule="auto"/>
    </w:pPr>
    <w:rPr>
      <w:b w:val="1"/>
      <w:bCs w:val="1"/>
      <w:color w:val="4f81bd" w:themeColor="accent1"/>
      <w:sz w:val="18"/>
      <w:szCs w:val="18"/>
    </w:rPr>
  </w:style>
  <w:style w:type="character" w:styleId="Strong">
    <w:name w:val="Strong"/>
    <w:basedOn w:val="DefaultParagraphFont"/>
    <w:uiPriority w:val="22"/>
    <w:qFormat w:val="1"/>
    <w:rsid w:val="00FC693F"/>
    <w:rPr>
      <w:b w:val="1"/>
      <w:bCs w:val="1"/>
    </w:rPr>
  </w:style>
  <w:style w:type="character" w:styleId="Emphasis">
    <w:name w:val="Emphasis"/>
    <w:basedOn w:val="DefaultParagraphFont"/>
    <w:uiPriority w:val="20"/>
    <w:qFormat w:val="1"/>
    <w:rsid w:val="00FC693F"/>
    <w:rPr>
      <w:i w:val="1"/>
      <w:iCs w:val="1"/>
    </w:rPr>
  </w:style>
  <w:style w:type="paragraph" w:styleId="IntenseQuote">
    <w:name w:val="Intense Quote"/>
    <w:basedOn w:val="Normal"/>
    <w:next w:val="Normal"/>
    <w:link w:val="IntenseQuoteChar"/>
    <w:uiPriority w:val="30"/>
    <w:qFormat w:val="1"/>
    <w:rsid w:val="00FC693F"/>
    <w:pPr>
      <w:pBdr>
        <w:bottom w:color="4f81bd" w:space="4" w:sz="4" w:themeColor="accent1" w:val="single"/>
      </w:pBdr>
      <w:spacing w:after="280" w:before="200"/>
      <w:ind w:left="936" w:right="936"/>
    </w:pPr>
    <w:rPr>
      <w:b w:val="1"/>
      <w:bCs w:val="1"/>
      <w:i w:val="1"/>
      <w:iCs w:val="1"/>
      <w:color w:val="4f81bd" w:themeColor="accent1"/>
    </w:rPr>
  </w:style>
  <w:style w:type="character" w:styleId="IntenseQuoteChar" w:customStyle="1">
    <w:name w:val="Intense Quote Char"/>
    <w:basedOn w:val="DefaultParagraphFont"/>
    <w:link w:val="IntenseQuote"/>
    <w:uiPriority w:val="30"/>
    <w:rsid w:val="00FC693F"/>
    <w:rPr>
      <w:b w:val="1"/>
      <w:bCs w:val="1"/>
      <w:i w:val="1"/>
      <w:iCs w:val="1"/>
      <w:color w:val="4f81bd" w:themeColor="accent1"/>
    </w:rPr>
  </w:style>
  <w:style w:type="character" w:styleId="SubtleEmphasis">
    <w:name w:val="Subtle Emphasis"/>
    <w:basedOn w:val="DefaultParagraphFont"/>
    <w:uiPriority w:val="19"/>
    <w:qFormat w:val="1"/>
    <w:rsid w:val="00FC693F"/>
    <w:rPr>
      <w:i w:val="1"/>
      <w:iCs w:val="1"/>
      <w:color w:val="808080" w:themeColor="text1" w:themeTint="00007F"/>
    </w:rPr>
  </w:style>
  <w:style w:type="character" w:styleId="IntenseEmphasis">
    <w:name w:val="Intense Emphasis"/>
    <w:basedOn w:val="DefaultParagraphFont"/>
    <w:uiPriority w:val="21"/>
    <w:qFormat w:val="1"/>
    <w:rsid w:val="00FC693F"/>
    <w:rPr>
      <w:b w:val="1"/>
      <w:bCs w:val="1"/>
      <w:i w:val="1"/>
      <w:iCs w:val="1"/>
      <w:color w:val="4f81bd" w:themeColor="accent1"/>
    </w:rPr>
  </w:style>
  <w:style w:type="character" w:styleId="SubtleReference">
    <w:name w:val="Subtle Reference"/>
    <w:basedOn w:val="DefaultParagraphFont"/>
    <w:uiPriority w:val="31"/>
    <w:qFormat w:val="1"/>
    <w:rsid w:val="00FC693F"/>
    <w:rPr>
      <w:smallCaps w:val="1"/>
      <w:color w:val="c0504d" w:themeColor="accent2"/>
      <w:u w:val="single"/>
    </w:rPr>
  </w:style>
  <w:style w:type="character" w:styleId="IntenseReference">
    <w:name w:val="Intense Reference"/>
    <w:basedOn w:val="DefaultParagraphFont"/>
    <w:uiPriority w:val="32"/>
    <w:qFormat w:val="1"/>
    <w:rsid w:val="00FC693F"/>
    <w:rPr>
      <w:b w:val="1"/>
      <w:bCs w:val="1"/>
      <w:smallCaps w:val="1"/>
      <w:color w:val="c0504d" w:themeColor="accent2"/>
      <w:spacing w:val="5"/>
      <w:u w:val="single"/>
    </w:rPr>
  </w:style>
  <w:style w:type="character" w:styleId="BookTitle">
    <w:name w:val="Book Title"/>
    <w:basedOn w:val="DefaultParagraphFont"/>
    <w:uiPriority w:val="33"/>
    <w:qFormat w:val="1"/>
    <w:rsid w:val="00FC693F"/>
    <w:rPr>
      <w:b w:val="1"/>
      <w:bCs w:val="1"/>
      <w:smallCaps w:val="1"/>
      <w:spacing w:val="5"/>
    </w:rPr>
  </w:style>
  <w:style w:type="paragraph" w:styleId="TOCHeading">
    <w:name w:val="TOC Heading"/>
    <w:basedOn w:val="Heading1"/>
    <w:next w:val="Normal"/>
    <w:uiPriority w:val="39"/>
    <w:semiHidden w:val="1"/>
    <w:unhideWhenUsed w:val="1"/>
    <w:qFormat w:val="1"/>
    <w:rsid w:val="00FC693F"/>
    <w:pPr>
      <w:outlineLvl w:val="9"/>
    </w:pPr>
  </w:style>
  <w:style w:type="table" w:styleId="TableGrid">
    <w:name w:val="Table Grid"/>
    <w:basedOn w:val="TableNormal"/>
    <w:uiPriority w:val="59"/>
    <w:rsid w:val="00FC693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ghtShading">
    <w:name w:val="Light Shading"/>
    <w:basedOn w:val="TableNormal"/>
    <w:uiPriority w:val="60"/>
    <w:rsid w:val="00FC693F"/>
    <w:pPr>
      <w:spacing w:after="0" w:line="240" w:lineRule="auto"/>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FC693F"/>
    <w:pPr>
      <w:spacing w:after="0" w:line="240" w:lineRule="auto"/>
    </w:pPr>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FC693F"/>
    <w:pPr>
      <w:spacing w:after="0" w:line="240" w:lineRule="auto"/>
    </w:pPr>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FC693F"/>
    <w:pPr>
      <w:spacing w:after="0" w:line="240" w:lineRule="auto"/>
    </w:pPr>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FC693F"/>
    <w:pPr>
      <w:spacing w:after="0" w:line="240" w:lineRule="auto"/>
    </w:pPr>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FC693F"/>
    <w:pPr>
      <w:spacing w:after="0" w:line="240" w:lineRule="auto"/>
    </w:pPr>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FC693F"/>
    <w:pPr>
      <w:spacing w:after="0" w:line="240" w:lineRule="auto"/>
    </w:pPr>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table" w:styleId="LightList">
    <w:name w:val="Light List"/>
    <w:basedOn w:val="TableNormal"/>
    <w:uiPriority w:val="61"/>
    <w:rsid w:val="00FC693F"/>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paragraph" w:styleId="Subtitle">
    <w:name w:val="Subtitle"/>
    <w:basedOn w:val="Normal"/>
    <w:next w:val="Normal"/>
    <w:pPr/>
    <w:rPr>
      <w:rFonts w:ascii="Calibri" w:cs="Calibri" w:eastAsia="Calibri" w:hAnsi="Calibri"/>
      <w:i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image" Target="media/image2.png"/><Relationship Id="rId9" Type="http://schemas.openxmlformats.org/officeDocument/2006/relationships/image" Target="media/image1.jp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tdmb7ZNAbiMDrhJVs4gDI2Uuw==">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cp:coreProperties>
</file>